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2256"/>
        <w:gridCol w:w="2256"/>
        <w:gridCol w:w="2256"/>
        <w:gridCol w:w="2256"/>
      </w:tblGrid>
      <w:tr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</w:tr>
      <w:tr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male</w:t>
            </w:r>
          </w:p>
        </w:tc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0.520</w:t>
            </w:r>
          </w:p>
        </w:tc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0.500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workyear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3.000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1.415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univerquality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2.019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0.824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selfevaluation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0.487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jobnum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1.313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0.562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shanghaihaishi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0.240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0.427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shanghaihaiyang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0.257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0.437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beijinggongshang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0.252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0.434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beifanggongye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chanpin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ruanjian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touzi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0.167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zhengquan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0.167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it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internet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finance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beijing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shanghai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shenzhen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