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2256"/>
        <w:gridCol w:w="2256"/>
        <w:gridCol w:w="2256"/>
        <w:gridCol w:w="2256"/>
      </w:tblGrid>
      <w:tr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male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0.520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workyear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3.000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1.415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univerquality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2.000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0.803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selfevaluation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0.501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jobnum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1.304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0.547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shanghaihaishi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0.435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shanghaihaiyang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0.246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beijinggongshang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0.251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beifanggongye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chanpin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ruanjian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touzi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zhengquan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it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internet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finance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beijing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shenzhen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