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HHI指数描述性统计(基于HS4)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Min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P25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Median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P75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P95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Max</w:t>
            </w:r>
          </w:p>
        </w:tc>
      </w:tr>
      <w:tr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hhi_hs4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15798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0.1856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0.217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0.0020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0.0076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0.0414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0.1044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0.2420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0.7059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